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2383259" name="24cf5ba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154902" name="24cf5ba0-b630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903647" name="29125c8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034888" name="29125c80-b630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8256626" name="4153029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957102" name="41530290-b630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1758249" name="bc44b33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0597916" name="bc44b330-b63b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Holz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751070" name="12f35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0972429" name="12f35690-b633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9285179" name="18a6b05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490525" name="18a6b050-b633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1672218" name="478a83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3822901" name="478a83a0-b634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1897582" name="4b3e3cd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659019" name="4b3e3cd0-b634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307154" name="da541c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3562614" name="da541c80-b63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885291" name="df04ac4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730426" name="df04ac40-b636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0606321" name="2cfe14a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02266" name="2cfe14a0-b63b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0268885" name="320f13e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4115717" name="320f13e0-b63b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4481559" name="7940c92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825712" name="7940c920-b63b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7112453" name="83d75b6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748146" name="83d75b60-b63b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4135082" name="cd67730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201272" name="cd677300-b63b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1610864" name="d51452d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1777508" name="d51452d0-b63b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455748" name="fe0f8b9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9950504" name="fe0f8b90-b63c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2682149" name="02a05e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07159" name="02a05e50-b63d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